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Geländer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67271841" name="019e87ed-5ddd-799e-b85e-844168d847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709382" name="019e87ed-5ddd-799e-b85e-844168d8475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8867620" name="019e883c-9719-7246-aea0-a251219ab2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099045" name="019e883c-9719-7246-aea0-a251219ab20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01849601" name="019e87dd-73b7-7228-ab02-517f6d37e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424309" name="019e87dd-73b7-7228-ab02-517f6d37e39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12806318" name="019e8804-1ee9-70ed-9c70-b3c84f2103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669520" name="019e8804-1ee9-70ed-9c70-b3c84f21034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4040584" name="019e87e2-a99b-7b65-96ef-301a0d7b9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648846" name="019e87e2-a99b-7b65-96ef-301a0d7b90c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90771826" name="019e87e4-edaa-7214-8f19-a95274fa98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828704" name="019e87e4-edaa-7214-8f19-a95274fa985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 Esszimmer/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27167806" name="019e8805-780a-76e4-bb68-1eb86dfd4f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192460" name="019e8805-780a-76e4-bb68-1eb86dfd4fe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5430133" name="019e8808-22c1-7049-97cc-d5b9e066f2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853824" name="019e8808-22c1-7049-97cc-d5b9e066f25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2950041" name="019e881d-cf87-7c34-b92d-7d8b89b43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95177" name="019e881d-cf87-7c34-b92d-7d8b89b4350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93868954" name="019e8829-7c61-7c3b-addc-e4bae3b0d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835245" name="019e8829-7c61-7c3b-addc-e4bae3b0d39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Küche/ Esszimmer/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1350654" name="019e8807-024b-775d-8de9-846ba2215e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906097" name="019e8807-024b-775d-8de9-846ba2215e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4712741" name="019e881e-d4d7-7ae8-8a9b-c38ce086eb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621570" name="019e881e-d4d7-7ae8-8a9b-c38ce086eb4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 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14535895" name="019e882a-7272-720b-938a-e85b177224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799961" name="019e882a-7272-720b-938a-e85b177224c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07894506" name="019e87e0-869d-70a7-aec8-dbf14028b2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295054" name="019e87e0-869d-70a7-aec8-dbf14028b24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17408589" name="019e87e3-d461-745a-a849-adec23b2bb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781352" name="019e87e3-d461-745a-a849-adec23b2bb5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48035478" name="019e87e6-4d3d-715d-b1f7-65d2552b7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725601" name="019e87e6-4d3d-715d-b1f7-65d2552b75e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36873122" name="019e8821-c017-7a4c-8048-b890141151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048179" name="019e8821-c017-7a4c-8048-b8901411513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802949273" name="019e8824-32b1-7d21-8c9b-424439119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458214" name="019e8824-32b1-7d21-8c9b-4244391196f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Gesamtes Geschoss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46209326" name="019e87de-acee-7bbf-a481-a98e15262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072807" name="019e87de-acee-7bbf-a481-a98e152620e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04043055" name="019e8838-c562-7900-a5a9-de26153a0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375210" name="019e8838-c562-7900-a5a9-de26153a0f8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71849973" name="019e880a-a4f1-7c41-8f1a-4f3f56564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42687" name="019e880a-a4f1-7c41-8f1a-4f3f5656481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BJ. 1980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Gang/ Treppenhaus/ Küche/ Wohnzimmer </w:t>
            </w:r>
          </w:p>
          <w:p>
            <w:pPr>
              <w:spacing w:before="0" w:after="0" w:line="240" w:lineRule="auto"/>
            </w:pPr>
            <w:r>
              <w:t>EG-UG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96499722" name="019e8810-133d-7a41-a281-1112142052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820667" name="019e8810-133d-7a41-a281-1112142052f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BJ. 2016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84277473" name="019e8835-fc26-7d31-ae7d-e61c0e0ee4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593942" name="019e8835-fc26-7d31-ae7d-e61c0e0ee4d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4186526" name="019e87dc-3784-72b3-a414-03a0448328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315243" name="019e87dc-3784-72b3-a414-03a04483289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890942112" name="019e8837-95a7-70fb-b820-05126d527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417654" name="019e8837-95a7-70fb-b820-05126d52784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Wildensteinerstrasse 16, 4416 Bubendorf</w:t>
          </w:r>
        </w:p>
        <w:p>
          <w:pPr>
            <w:spacing w:before="0" w:after="0"/>
          </w:pPr>
          <w:r>
            <w:t>DN 950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